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14234" name="3c354a9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180998" name="3c354a90-fd28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alter Fliesenkleber / 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54200819" name="acb1ad9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342303" name="acb1ad90-fd28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Liegestaub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4334204" name="ff6391c0-fd28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2479727" name="ff6391c0-fd28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Bergstrasse 34, 6004 Luzern</w:t>
          </w:r>
        </w:p>
        <w:p>
          <w:pPr>
            <w:spacing w:before="0" w:after="0"/>
          </w:pPr>
          <w:r>
            <w:t>708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